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 rechts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Verputzt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 links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